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Пластическая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Пластическая хирургия | Записей: 2</w:t>
      </w:r>
    </w:p>
    <w:p>
      <w:r>
        <w:br w:type="page"/>
      </w:r>
    </w:p>
    <w:p>
      <w:pPr>
        <w:pStyle w:val="Heading1"/>
      </w:pPr>
      <w:r>
        <w:t>Пластическая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34 года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Уменьшение объема молочных желез после лактации.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анамнезе 3 года назад - беременность, роды и грудное вскармливание в течении 9 месяцев; прекращением лактации в связи с выходом на работу. Отмечает изменение объема и формы молочных желез после деторождения. Планирует повторное деторождение через 2-3 года. Ранее к пластическому хирургу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инфекции;</w:t>
      </w:r>
    </w:p>
    <w:p>
      <w:pPr>
        <w:spacing w:after="58"/>
      </w:pPr>
      <w:r>
        <w:rPr>
          <w:b w:val="0"/>
          <w:i w:val="0"/>
        </w:rPr>
        <w:t>* Травмы и оперативные вмешательства – отрицает;</w:t>
      </w:r>
    </w:p>
    <w:p>
      <w:pPr>
        <w:spacing w:after="58"/>
      </w:pPr>
      <w:r>
        <w:rPr>
          <w:b w:val="0"/>
          <w:i w:val="0"/>
        </w:rPr>
        <w:t>* Наличие сопутствующих заболеваний отрицает;</w:t>
      </w:r>
    </w:p>
    <w:p>
      <w:pPr>
        <w:spacing w:after="58"/>
      </w:pPr>
      <w:r>
        <w:rPr>
          <w:b w:val="0"/>
          <w:i w:val="0"/>
        </w:rPr>
        <w:t>* Овариально-менструальный цикл в норме, длительность 28 дней. Месячное кровотечение 3-5 дней, умеренного количества, болевой синдром кратковременный, выражен слабо, вегетативных расстройств, связанных с овариально-менструальным циклом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без особенностей;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Объем молочных желез у женщин в семье – в пределах среднестатистической нормы;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66 кг, телосложение – нормостеническое, питание – умеренное, дыхательная, сердечно-сосудистая системы, органы пищеварения без особенностей. Гемодинамика стабильна. Психо-эмоционально – стабильна.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пальпация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генов BRCA-1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генов BRCA-2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онкомаркеров СЕА, СА 19-9, СА 125, СА 15-3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гормонального статуса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пальпация; осмотр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Первичная консультация – стр.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* 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71964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fb9496271d7d66e2d59cc4221ece696fc6830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19646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785831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d6063ae080176d1702823cb433f06c543c4e83e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7858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917197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22dc1f47d32bc511ff2674e0e71359449d64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1719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21007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7c62708f9d0a3061e754fb84a64a06972795d45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2100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71728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21135f43c2cd6576a663296df7d61b6d5cd598e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71728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pPr>
        <w:spacing w:after="58"/>
      </w:pPr>
      <w:r>
        <w:rPr>
          <w:b w:val="0"/>
          <w:i w:val="0"/>
        </w:rPr>
        <w:t>Status localis: молочные железы в пределах физиологической асимметрии. Конус желез слабо выражен умеренно, птоз железистый, умеренный, субмаммарные складки выражены отчетливо, уровни симметричны. Патологии основания молочных желез не выявлено.</w:t>
      </w:r>
    </w:p>
    <w:p>
      <w:pPr>
        <w:spacing w:after="58"/>
      </w:pPr>
      <w:r>
        <w:rPr>
          <w:b w:val="0"/>
          <w:i w:val="0"/>
        </w:rPr>
        <w:t>Параметры:</w:t>
      </w:r>
    </w:p>
    <w:p>
      <w:pPr>
        <w:spacing w:after="58"/>
      </w:pPr>
      <w:r>
        <w:rPr>
          <w:b w:val="0"/>
          <w:i w:val="0"/>
        </w:rPr>
        <w:t>Диаметр молочных желез: справа – 14,3 см, слева – 14 см,</w:t>
      </w:r>
    </w:p>
    <w:p>
      <w:pPr>
        <w:spacing w:after="58"/>
      </w:pPr>
      <w:r>
        <w:rPr>
          <w:b w:val="0"/>
          <w:i w:val="0"/>
        </w:rPr>
        <w:t>Расстояние от субмаммарной складки до соска справа – 7,0, слева – 7,2 см,</w:t>
      </w:r>
    </w:p>
    <w:p>
      <w:pPr>
        <w:spacing w:after="58"/>
      </w:pPr>
      <w:r>
        <w:rPr>
          <w:b w:val="0"/>
          <w:i w:val="0"/>
        </w:rPr>
        <w:t>Расстояние от субмаммарной складки до соска в натяжении справа – 9,5 см, слева – 9,7 см.</w:t>
      </w:r>
    </w:p>
    <w:p>
      <w:pPr>
        <w:spacing w:after="58"/>
      </w:pPr>
      <w:r>
        <w:rPr>
          <w:b w:val="0"/>
          <w:i w:val="0"/>
        </w:rPr>
        <w:t>Расстояние между молочными железами – 3.6 см.</w:t>
      </w:r>
    </w:p>
    <w:p>
      <w:pPr>
        <w:spacing w:after="58"/>
      </w:pPr>
      <w:r>
        <w:rPr>
          <w:b w:val="0"/>
          <w:i w:val="0"/>
        </w:rPr>
        <w:t>Расстояние от яремной вырезки до САК – 18,0 см справа и слева, Расстояние от середины ключицы справа = 21,0 см, слева – 20,5 см. Расстояние САК-САК – 19,5 см.</w:t>
      </w:r>
    </w:p>
    <w:p>
      <w:pPr>
        <w:spacing w:after="58"/>
      </w:pPr>
      <w:r>
        <w:rPr>
          <w:b w:val="0"/>
          <w:i w:val="0"/>
        </w:rPr>
        <w:t>Диаметр ареол – 4,3-4,5 см</w:t>
      </w:r>
    </w:p>
    <w:p>
      <w:pPr>
        <w:spacing w:after="58"/>
      </w:pPr>
      <w:r>
        <w:rPr>
          <w:b w:val="0"/>
          <w:i w:val="0"/>
        </w:rPr>
        <w:t>Окружность грудной клетки – 85 см.</w:t>
      </w:r>
    </w:p>
    <w:p>
      <w:pPr>
        <w:pStyle w:val="Heading3"/>
      </w:pPr>
      <w:r>
        <w:t>3.2. Пальпация</w:t>
      </w:r>
    </w:p>
    <w:p>
      <w:pPr>
        <w:spacing w:after="58"/>
      </w:pPr>
      <w:r>
        <w:rPr>
          <w:b w:val="0"/>
          <w:i w:val="0"/>
        </w:rPr>
        <w:t>При пальпации: Тургор мягких тканей молочных желез снижен незначительно. Регионарные лимфоузлы не увеличены, безболезненны. Большие грудные мышцы развиты нормально. Пальпаторно патологических образований в железах не определяется. Протоковых выделений не выявлено</w:t>
      </w:r>
    </w:p>
    <w:p>
      <w:pPr>
        <w:pStyle w:val="Heading3"/>
      </w:pPr>
      <w:r>
        <w:t>3.3. Определение гормонального статуса пациента</w:t>
      </w:r>
    </w:p>
    <w:p>
      <w:pPr>
        <w:spacing w:after="58"/>
      </w:pPr>
      <w:r>
        <w:rPr>
          <w:b w:val="0"/>
          <w:i w:val="0"/>
        </w:rPr>
        <w:t>ТТГ 0,520 мкЕд/мл (N=0,470—4,640 мкЕд/мл),</w:t>
      </w:r>
    </w:p>
    <w:p>
      <w:pPr>
        <w:spacing w:after="58"/>
      </w:pPr>
      <w:r>
        <w:rPr>
          <w:b w:val="0"/>
          <w:i w:val="0"/>
        </w:rPr>
        <w:t>пролактин 6,05 нг/мл (N=3,24—29,12 нг/мл),</w:t>
      </w:r>
    </w:p>
    <w:p>
      <w:pPr>
        <w:spacing w:after="58"/>
      </w:pPr>
      <w:r>
        <w:rPr>
          <w:b w:val="0"/>
          <w:i w:val="0"/>
        </w:rPr>
        <w:t>прогестерон 35,80 нмоль/л (N=10,43—122,84 нмоль/л),</w:t>
      </w:r>
    </w:p>
    <w:p>
      <w:pPr>
        <w:spacing w:after="58"/>
      </w:pPr>
      <w:r>
        <w:rPr>
          <w:b w:val="0"/>
          <w:i w:val="0"/>
        </w:rPr>
        <w:t>эстрадиол 650 пмоль/л (N=176,16—1134,03 пмоль/л),</w:t>
      </w:r>
    </w:p>
    <w:p>
      <w:pPr>
        <w:spacing w:after="58"/>
      </w:pPr>
      <w:r>
        <w:rPr>
          <w:b w:val="0"/>
          <w:i w:val="0"/>
        </w:rPr>
        <w:t>Лютеинизирующий гормон 3,78 мЕд/мл (N=0,4—20 мЕд/мл), фолликулостимулирующий гормон 1,76 мЕд/мл (N=1,38—5,52мЕд/мл).</w:t>
      </w:r>
    </w:p>
    <w:p>
      <w:pPr>
        <w:pStyle w:val="Heading3"/>
      </w:pPr>
      <w:r>
        <w:t>3.4. Определение генов BRCA-1</w:t>
      </w:r>
    </w:p>
    <w:p>
      <w:pPr>
        <w:spacing w:after="58"/>
      </w:pPr>
      <w:r>
        <w:rPr>
          <w:b w:val="0"/>
          <w:i w:val="0"/>
        </w:rPr>
        <w:t>Данные за наследственные формы рака молочных желез не обнаружены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и подготовки к вмешательству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термометрия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дуктография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радиотермометрия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молочных желез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молочных желез</w:t>
      </w:r>
    </w:p>
    <w:p>
      <w:pPr>
        <w:ind w:left="504"/>
      </w:pPr>
      <w:r>
        <w:rPr>
          <w:b w:val="0"/>
          <w:i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  <w:br/>
        <w:br/>
        <w:t>Этапная хирургическая коррекция гигантомастии. Методические рекомендации</w:t>
        <w:br/>
        <w:br/>
        <w:t>_К.м.н. а.а. Копылов, д.м.н. Б.ш. Гогия, д.б.н. И.а. Чекмарева, д.м.н. О.В. Паклина, к.м.н. Р.Р. __Аляутдинов, к.м.н. Н.О. Султанова, к.м.н. Т.В. Токарева, к.м.н. А.Н. Лебедева, к.м.н. И.П. Колганова ФГБУ «Институт хирургии им. А.В. Вишневского» (дир. — акад. РаНа.ш. Ревишвили) Минздрава РФ, Москва, Россия (с. 77)_</w:t>
        <w:br/>
        <w:br/>
        <w:t>В процессе выполнения УЗИ МЖ оцениваются:</w:t>
        <w:br/>
        <w:br/>
        <w:t>МЖ в целом:</w:t>
        <w:br/>
        <w:br/>
        <w:t>• расположение, симметричность;</w:t>
        <w:br/>
        <w:br/>
        <w:t>• эхогенность;</w:t>
        <w:br/>
        <w:br/>
        <w:t>• эхоструктура, соотношение жировой, железистой тканей; Для детализации истинной и ложной гипертрофии молочных желез.</w:t>
        <w:br/>
        <w:br/>
        <w:t>• состояние млечных протоков;</w:t>
        <w:br/>
        <w:br/>
        <w:t>• область соска и ареолы;</w:t>
        <w:br/>
        <w:br/>
        <w:t>• кровеносные сосуды паренхимы (интенсивность, симметричность).</w:t>
        <w:br/>
        <w:br/>
        <w:t>Изменения в МЖ:</w:t>
        <w:br/>
        <w:br/>
        <w:t>• характер изменений (диффузные, очаговые);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2"/>
      </w:pPr>
      <w:r>
        <w:t>5. Результаты инструментального метода обследования</w:t>
      </w:r>
    </w:p>
    <w:p>
      <w:pPr>
        <w:pStyle w:val="Heading3"/>
      </w:pPr>
      <w:r>
        <w:t>5.1. Ультразвуковое исследование молочных желез</w:t>
      </w:r>
    </w:p>
    <w:p>
      <w:pPr>
        <w:spacing w:after="58"/>
      </w:pPr>
      <w:r>
        <w:rPr>
          <w:b w:val="0"/>
          <w:i w:val="0"/>
        </w:rPr>
        <w:t>Молочные железы среднего объема. Строение молочной железы: смешанное с преобладанием железистой ткани. Протоки: соответствуют фазе менструального цикла, диффузные изменений нет, очаговые образований нет, млечные протоки не расширены: аксиллярные, надключичные и парастернальные лимфоузлы не изменены. Эхографическая картина соответствует фазе менструального цикла: УЗ-признаки начальной жировой трансформации молочных желез.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Ультразвуковое исследование молочных желез следует провести в сроки +________+ день менструального цикла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20-28 (30)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5-12</w:t>
      </w:r>
    </w:p>
    <w:p>
      <w:pPr>
        <w:ind w:left="504"/>
      </w:pPr>
      <w:r>
        <w:rPr>
          <w:b w:val="0"/>
          <w:i/>
        </w:rPr>
        <w:t>Методические рекомендации по профилактике рака молочной железы.</w:t>
        <w:br/>
        <w:br/>
        <w:t>ФГБУ «НАЦИОНАЛЬНЫЙ МЕДИЦИНСКИЙ ИССЛЕДОВАТЕЛЬСКИЙ ЦЕНТР АКУШЕРСТВА, ГИНЕКОЛОГИИ И ПЕРИНАТОЛОГИИ ИМЕНИ АКАДЕМИКА В.И. КУЛАКОВА»МИНИСТЕРСТВА ЗДРАВООХРАНЕНИЯ РФ</w:t>
        <w:br/>
        <w:br/>
        <w:t>Институт онкогинекологии и маммологии</w:t>
        <w:br/>
        <w:br/>
        <w:t>Общероссийская общественная организация «Российское общество специалистов по профилактике и лечению опухолей репродуктивной системы», 2018 год, стр 10</w:t>
        <w:br/>
        <w:br/>
        <w:t>Лучевые методы диагностики.</w:t>
        <w:br/>
        <w:br/>
        <w:t>Ультразвуковое исследование молочных желез.</w:t>
        <w:br/>
        <w:br/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Тубулярная деформация молочных желез 1 типа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Постлактационная инволюция молочных желез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Аплазия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Поланда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Постлактационная инволюция молочных желез</w:t>
      </w:r>
    </w:p>
    <w:p>
      <w:pPr>
        <w:ind w:left="504"/>
      </w:pPr>
      <w:r>
        <w:rPr>
          <w:b w:val="0"/>
          <w:i/>
        </w:rPr>
        <w:t>Данный диагноз установлен на основании:</w:t>
        <w:br/>
        <w:br/>
        <w:t>Жалоб пациента – уменьшение объема молочных желез, связанное с беременностью, родами и лактацией.</w:t>
        <w:br/>
        <w:br/>
        <w:t>Анамнеза заболевания –</w:t>
        <w:br/>
        <w:br/>
        <w:t>* Молочные железы исходно среднего объема, удовлетворявшего пациентку. Объем молочных желез после беременности, родов и лактации уменьшился, форма изменилась незначительно.</w:t>
        <w:br/>
        <w:br/>
        <w:t>Клинического, лабораторного и инструментального обследования</w:t>
        <w:br/>
        <w:br/>
        <w:t>* Параметры молочных желез, соответствующие постлактационнной инволюции с признаками незначительного птоза; патологии основания желез не наблюдается;</w:t>
        <w:br/>
        <w:br/>
        <w:t>* Строение молочной железы: смешанное с преобладанием железистой ткани, с начальными признаками жировой трансформации. Признаков фоновой патологии молочных желез не выявлено. Эхографическая картина соответствует фазе менструального цикла;</w:t>
        <w:br/>
        <w:br/>
        <w:t>* Отсутствие данных за другие диагнозы;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Постлактационная инволюция молочных желез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полупрофиль и профиль в положении сидя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анфас в положении лежа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анфас и профиль с наклоном вперед, анфас с поднятыми руками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полупрофиль и профиль с поднятыми руками и руками на поясе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анфас и профиль с наклоном вперед, анфас с поднятыми руками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В день операции – стр 21.</w:t>
        <w:br/>
        <w:br/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методом хирургической коррекции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аугментационная маммопластика ретропекторальная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периареолярная мастопексия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редрапировка ткани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аугментационная маммопластика субгландулярная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аугментационная маммопластика ретропекторальная</w:t>
      </w:r>
    </w:p>
    <w:p>
      <w:pPr>
        <w:ind w:left="504"/>
      </w:pPr>
      <w:r>
        <w:rPr>
          <w:b w:val="0"/>
          <w:i/>
        </w:rPr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__–__ С806-859.. – 1__I__ т._</w:t>
        <w:br/>
        <w:br/>
        <w:t>Карман. В сравнении с субгландулярным частично субпекторальный карман даст увеличенную полноту верхнего склона за счет отодвинутой протезом кпереди большой грудной мышцы. Стр.826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Оптимальным оперативным доступом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трансареолярный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субмаммарный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трансабдоминальный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трансаксиллярный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субмаммарный</w:t>
      </w:r>
    </w:p>
    <w:p>
      <w:pPr>
        <w:ind w:left="504"/>
      </w:pPr>
      <w:r>
        <w:rPr>
          <w:b w:val="0"/>
          <w:i/>
        </w:rPr>
        <w:t>Выбор доступа продиктован биометрическими параметрами пациентки. Субмаммарная борозда выражена, имеется небольшая степень птоза. Трансареолярный доступ возможен при ареоле такого диаметра, но риск повреждения протоков выше, а пациентка планирует повторное деторождение и грудное вскармливание. Трансаксиллярный доступ в данном случае не имеет преимуществ, так как имеются другие зоны для расположения малозаметных рубцов.</w:t>
        <w:br/>
        <w:br/>
        <w:t>Боровиков А.М. __// Курс пластической хирургии в 2-х т. / Под ред. К.П. Пшениснова. – Ярославль; Рыбинск: Рыбинский Дом печати, 2010. – Глава 4.2. Увеличивающая маммопластика – __С__806-859__.. – 1__I__ т.</w:t>
        <w:br/>
        <w:br/>
        <w:t>* Выбор доступа. В большинстве случаев он определяется исходной картиной. В отсутствии заметной субмаммарной складки (далее СМС) предпочтителен аксиллярный разрез. При выраженной субмаммарной складке предпочтителен субмаммарный разрез, гарантирующий оптимальный контроль топографии кармана. При диаметре ареолы 4 см и более удобен полуциркулярный разрез по нижнему краю ареолы. Теоретически этот доступ сильнее прочих повреждает паренхиму, однако, ни клинических, ни рентгенологических подтверждений этому нет. Вместе с тем, следует взвесить хорошо заживающий, но все же пожизненно заметный рубец, против практически незаметного, благодаря легкому птозу субмаммарного рубца.</w:t>
        <w:br/>
        <w:br/>
        <w:t>Трансабдоминальный доступ используется при сопутствующей абдоминопластике– стр 820</w:t>
        <w:br/>
        <w:br/>
        <w:t>_Габка К.Д., Бомберт Х. Пластическая и реконструктивная хирургия молочной железы; пер с англ.; под общей редакцией Миланова Н.О. – М.: МЕДпресс-__информ, 2010. – 360с.: ил_</w:t>
        <w:br/>
        <w:br/>
        <w:t>Глава 3 . Аугментационная (Увеличивающая) маммопластика. Выбор хирургического доступа. Субмаммарный доступ. - стр 35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Преимуществом субмаммарного доступа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меньший процент развития капсулярных контрактур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менее выраженный болевой 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возможность установки имплантата в разных плоскостях (ретропекторально, субгландулярно)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длительный период ограничения физической 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возможность установки имплантата в разных плоскостях (ретропекторально, субгландулярно)</w:t>
      </w:r>
    </w:p>
    <w:p>
      <w:pPr>
        <w:ind w:left="504"/>
      </w:pPr>
      <w:r>
        <w:rPr>
          <w:b w:val="0"/>
          <w:i/>
        </w:rPr>
        <w:t>_Габка К.Д., Бомберт Х. Пластическая и реконструктивная хирургия молочной железы; пер с англ.; под общей редакцией Миланова Н.О. – М.: МЕДпресс-информ, 2010. – 360с.: ил_</w:t>
        <w:br/>
        <w:br/>
        <w:t>Глава 3 . Аугментационная (Увеличивающая) маммопластика. Выбор хирургического доступа. Субмаммарный доступ. Стр 35</w:t>
        <w:br/>
        <w:br/>
        <w:t>Субмаммарный доступ обеспечивает: пространство для манипуляций и хирургического маневра, возможность расположить эндопротез в разных плоскостях, изменить уровень субмаммарной складки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Оптимальным в данном случае является анатомический имплантат/эндопротез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малой высоты, средней проекции проекции с шириной 12,5-13,0, объемом 250-300см³/г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больщой/полной высоты, высокой проекции с шириной 13,5-14,0, объемом 530-680 см³/г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средней высоты , средней/средней плюс проекции с шириной 12,5-13,0, объемом 360-375 см³/г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средней высоты, высокой/экстравысокой проекции с шириной 10,5-11,0, объемом 225-260см³/г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высоты , средней/средней плюс проекции с шириной 12,5-13,0, объемом 360-375 см³/г</w:t>
      </w:r>
    </w:p>
    <w:p>
      <w:pPr>
        <w:ind w:left="504"/>
      </w:pPr>
      <w:r>
        <w:rPr>
          <w:b w:val="0"/>
          <w:i/>
        </w:rPr>
        <w:t>Выбор анатомического эндопротеза/имплантата при увеличивающей маммопластике необходимо рассчитывать исходя из резервной емкости чехла молочных желез, телосложения и роста пациентки и учитывать по возможности пожелания пациентки. При этом резервная емкость чехла у пациентки – достаточная. Ткани элластичны, но имеют умеренное упругое сопротивление. Телосложение пациентки нормостеническое, рост – средний, грудная клетка средней ширины, вследствие чего пациентке при выборе анатомического имплантата показан эндопротез с симметричным основанием.</w:t>
        <w:br/>
        <w:br/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– С806-859.. – 1__I__ т._</w:t>
        <w:br/>
        <w:br/>
        <w:t>* Определение потенциальной резервной емкости чехла МЖ, его возможностей по маскировке протеза и поддержке новой формы – ключевой момент прогнозирования ожидаемой формы МЖ.</w:t>
        <w:br/>
        <w:br/>
        <w:t>* Безопасным и наиболее употребимым считается объем имплантатаов в диапазоне 250-350 мл. У рожавших с легким птозом МЖ объем должен быть выше для заполнения дряблого чехла. Обе рекомендации не что иное, как способность кожно-железистого лоскута МЖ редрапироваться над протезом, иначе говоря, резервную емкость чехла МЖ. Никаких резервуаров в МЖ нет. Речь идет о соотношении упругости и эластичности чехла.</w:t>
        <w:br/>
        <w:br/>
        <w:t>* … Если растяжимость кожи ареолы кпереди меньше 2 см (тугие покровы), хирург вычитает 30 мл из объема имплантата. Если растяжение больше 3 см, то добавляет 30 мл, а если блее 4 см, добавляет 60 мл. Если дистанция сосок-складка более 9,5 см. то хирург добавляет 30 мл к ориентировочному объему, чтобы заполнить емкий нижний склон.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Оптимальным в данном случае является круглый имплантат/эндопротез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низкого профиля, диаметр в диапазоне 14,5-15,0, объемом 380-410 см³/г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ультра/экстра высокой проекции, высота в диапазоне 13,2-13,5 см, объемом в диапазоне 545-560 см³/г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высокого профиля, диаметром в диапазоне 13,2-13,5, объемом 485-520 см³/г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среднего/среднего плюс профиля, диаметр в диапазоне – 12,7-13,0 см, объемом 360-375 см³/г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среднего/среднего плюс профиля, диаметр в диапазоне – 12,7-13,0 см, объемом 360-375 см³/г</w:t>
      </w:r>
    </w:p>
    <w:p>
      <w:pPr>
        <w:ind w:left="504"/>
      </w:pPr>
      <w:r>
        <w:rPr>
          <w:b w:val="0"/>
          <w:i/>
        </w:rPr>
        <w:t>Выбор эндопротеза/имплантата при увеличивающей маммопластике необходимо рассчитывать исходя из резервной емкости чехла молочных желез и учитывать по возможности пожелания пациентки. При этом резервная емкость чехла у пациентки – умеренная. Ткани элластичны, но имеют умеренное упругое сопротивление.</w:t>
        <w:br/>
        <w:br/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– С806-859.. – 1__I__ т._</w:t>
        <w:br/>
        <w:br/>
        <w:t>* Определение потенциальной резервной емкости чехла МЖ, его возможностей по маскировке протеза и поддержке новой формы – ключевой момент прогнозирования ожидаемой формы МЖ.</w:t>
        <w:br/>
        <w:br/>
        <w:t>* Безопасным и наиболее употребимым считается объем имплантатаов в диапазоне 250-350 мл. У рожавших с легким птозом МЖ объем должен быть выше для заполнения дряблого чехла. Обе рекомендации не что иное, как способность кожно-железистого лоскута МЖ редрапироваться над протезом, иначе говоря, резервную емкость чехла МЖ. Никаких резервуаров в МЖ нет. Речь идет о соотношении упругости и эластичности чехла.</w:t>
        <w:br/>
        <w:br/>
        <w:t>* … Если растяжимость кожи ареолы кпереди меньше 2 см (тугие покровы), хирург вычитает 30 мл из объема имплантата. Если растяжение больше 3 см, то добавляет 30 мл, а если блее 4 см, добавляет 60 мл. Если дистанция сосок-складка более 9,5 см. то хирург добавляет 30 мл к ориентировочному объему, чтобы заполнить емкий нижний склон.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Период обязательного ношения компрессионного белья после данной операции составляет +_________+ недель 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4-5</w:t>
      </w:r>
    </w:p>
    <w:p>
      <w:pPr>
        <w:ind w:left="504"/>
      </w:pPr>
      <w:r>
        <w:rPr>
          <w:b w:val="0"/>
          <w:i/>
        </w:rPr>
        <w:t>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</w:t>
        <w:br/>
        <w:br/>
        <w:t>Операции в области молочных желез. Увеличение молочных желез, редукция, подтяжка. Послеоперационный период – стр 25.</w:t>
        <w:br/>
        <w:br/>
        <w:t>После операции рекомендовано ношение компрессионного белья 4-5 недель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Период обязательного ограничения аэробной физической нагрузки после данной операции составляет +________+ недель(и)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</w:t>
        <w:br/>
        <w:br/>
        <w:t>Операции в области молочных желез. Увеличение молочных желез, редукция, подтяжка. Послеоперационный период – стр 25.</w:t>
        <w:br/>
        <w:br/>
        <w:t>Ограничение физической нагрузки после операции на молочных железах составляет 6 недель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Пластическая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ребенка возраст 9 мес. обратились к врачу 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необычную форму черепа.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Деформация черепа отмечается с рождения - врожденная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1 срочных родов, роды стремительные. Головное предлежание. родился с массой 3400 рос 53 см. Выписан домой на 5 сутки. Со слов мамы в течение всего периода нахождения в родильном доме и в первые недели жизни в области стреловидного шва отмечался костный гребень, врачами родильного дома состояние было расценено как послеродовая конфигурация головы с нахождением теменных костей друг на друга по линии стреловидного шва.</w:t>
      </w:r>
    </w:p>
    <w:p>
      <w:pPr>
        <w:spacing w:after="58"/>
      </w:pPr>
      <w:r>
        <w:rPr>
          <w:b w:val="0"/>
          <w:i w:val="0"/>
        </w:rPr>
        <w:t>С рождения форма черепа округлая с широким высоким лбом, с выраженными лобными буграми. Большой родничок с рождения определялся, был ромбовидной формы размером 1,5х1,5, не напряженный, не западающий, к 4 месяцу жизни перестал определяться. Со слов мамы последние 2 мес жизни ребенок стал беспокойным, плохо спит, участились срыгивания, усилился метеоризм. Мама ребенка связывает данные изменения с введением новых прикормов. Ребенок наблюдается педиатром по поводу рахита, Невролог поликлиники наблюдает ребенка по поводу синдрома мышечной дистонии и гипертензионного синдрома.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Ребенок правильного телосложения хорошего питания на осмотр реагирует спокойно, основные навыки соответствуют возрасту , большой родничок 5х5 мм не западает имеется небольшое костной выбухание в проекции родничка, сам родничок не напряжен, имеется деформация черепа за счет увеличения поперечного размера и уменьшения переднезаднего размера с уплощением лобной и затылочной области, поперечный размер черепа в задних примерно равен поперечному размеру на уровне лобной кости. Лоб высокий, плоский, имеется недоразвитие надбровных дуг, носолобный угол сглажен, носовое дыхание затруднено, дышит открытым ртом. По результатам офтальмологического осмотра у ребенка имеется астигматизм правого глаза, на глазном дне имеется признаки отека зрительных нервов с 2-х сторон, вены полнокровны, извиты, пульсации сосудов нет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методом физикального обследования, позволяющим установить предварительный диагноз у пациента с деформацией черепа,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антропометрия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аускультация черепа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</w:t>
      </w:r>
    </w:p>
    <w:p>
      <w:pPr>
        <w:ind w:left="504"/>
      </w:pPr>
      <w:r>
        <w:rPr>
          <w:b w:val="0"/>
          <w:i/>
        </w:rPr>
        <w:t>Диагноз КС, в большинстве случаев, ставится только на основании данных клинического исследования головы новорожденного (рекомендация), вероятность постановки верного диагноза составляет 98%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период новорожденности не требуется проведение рентгенологических методов исследований</w:t>
        <w:br/>
        <w:br/>
      </w:r>
      <w:hyperlink r:id="rId1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(рекомендация).</w:t>
        <w:br/>
        <w:br/>
        <w:t>Постнатальная диагностика</w:t>
        <w:br/>
        <w:br/>
      </w:r>
      <w:hyperlink r:id="rId18">
        <w:r>
          <w:rPr>
            <w:color w:val="0F766E"/>
            <w:u w:val="single"/>
          </w:rPr>
          <w:t>(4)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648088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9cfb60577174b094c95c50cda2910d8c88ff8d3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480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662940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50e6d96ffe9b2a8f466fc5717e42830d48bd0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629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pPr>
        <w:pStyle w:val="Heading3"/>
      </w:pPr>
      <w:r>
        <w:t>3.3. Антропометрия</w:t>
      </w:r>
    </w:p>
    <w:p>
      <w:pPr>
        <w:spacing w:after="58"/>
      </w:pPr>
      <w:r>
        <w:rPr>
          <w:b w:val="0"/>
          <w:i w:val="0"/>
        </w:rPr>
        <w:t>Краниальный (черепной) индекс (КИ) 83% (брахицефалический тип)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методом инструментального обследования для установления окончательного диагноза у пациента с деформацией черепа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мультиспиральная КТ черепа и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нейросонография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черепа в 2-х проекциях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мультиспиральная КТ черепа и головного мозга</w:t>
      </w:r>
    </w:p>
    <w:p>
      <w:pPr>
        <w:ind w:left="504"/>
      </w:pPr>
      <w:r>
        <w:rPr>
          <w:b w:val="0"/>
          <w:i/>
        </w:rPr>
        <w:t>«Золотым стандартом» диагностики КС является компьютерная томография с построением 3D реконструкции черепа. По данным КТ исследования возможно оценка не только костных аномалий, подтверждения синостоза в области швов черепа, но выявление сопутствующих аномалий развития интракраниальных структур (рекомендация).Результаты КТ исследования могут использоваться для проведения компьютерной краниометрии, моделирование и планирования хирургических вмешательств, изготовления индивидуальных шаблонов и имплантов, помогать в вопросе выбора и использования дистракционных устройств (опция).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Результаты инструментального  метода обследования</w:t>
      </w:r>
    </w:p>
    <w:p>
      <w:pPr>
        <w:pStyle w:val="Heading3"/>
      </w:pPr>
      <w:r>
        <w:t>5.1. Мультиспиральная КТ черепа и головного мозга</w:t>
      </w:r>
    </w:p>
    <w:p>
      <w:pPr>
        <w:spacing w:after="58"/>
      </w:pPr>
      <w:r>
        <w:rPr>
          <w:b w:val="0"/>
          <w:i w:val="0"/>
        </w:rPr>
        <w:t>По данным КТ имеется сужение боковых желудочков и субарахноидальных пространств по конвексу, рисунок борозд и извилин четкий, имеется расширение периневральных пространств зрительных нервов с 2-х сторон</w:t>
      </w:r>
    </w:p>
    <w:p>
      <w:pPr>
        <w:spacing w:after="58"/>
      </w:pPr>
      <w:r>
        <w:rPr>
          <w:b w:val="0"/>
          <w:i w:val="0"/>
        </w:rPr>
        <w:t>Косвенные признаки внутричерепной гипертензии (усиление пальцевых вдавлений на своде и основании черепа, расширение периневральных пространств зрительных нервов, сужение субарахноидальных пространств по конвексу, миндалины мозжечка над входом в большое затылочное отверстие. Имеется полное зарастание коронарного шва черепа остальные швы открыты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5583787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26a10bd9c59d9ee772d18b854631900878e92d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58378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Мультиспиральная КТ черепа и головного мозга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проведенного обследования у ребенка можно предположить клинический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Бикоронарный краниосиностоз Q 75.0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Рахитическая деформация черепа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Брахицефалия, вариант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Гидроцефалия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Бикоронарный краниосиностоз Q 75.0</w:t>
      </w:r>
    </w:p>
    <w:p>
      <w:pPr>
        <w:ind w:left="504"/>
      </w:pPr>
      <w:r>
        <w:rPr>
          <w:b w:val="0"/>
          <w:i/>
        </w:rPr>
        <w:t>Данный диагноз установлен на основании визуального определения брахицефалической деформации черепа и трехмерной реконструкции данных мультиспиральной компьютерной томографии, доказывающей синостозирование коронарного шва черепа при открытых остальных швах Краниосиностоз (Краниостеноз) (КС) - это заболевание, проявляющееся врожденным отсутствием или преждевременным закрытием швов черепа, приводящим к аномальному развитию черепа, что проявляется его деформацией.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Бикоронарный краниосиностоз Q 75.0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Результатом преждевременного синостозирования черепных швов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остроты зрения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поперхивание и нарушения глотания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 носового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внутричерепная гипертензия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внутричерепная гипертензия</w:t>
      </w:r>
    </w:p>
    <w:p>
      <w:pPr>
        <w:ind w:left="504"/>
      </w:pPr>
      <w:r>
        <w:rPr>
          <w:b w:val="0"/>
          <w:i/>
        </w:rPr>
        <w:t>Преждевременный синостоз в области швов черепа приводит к ограничению роста черепа в области закрытого шва, следствием чего является развитие кранио-церебральной диспропорции. Клиническим проявлением кранио-церебральной диспропорции является синдром внутричерепной гипертензии.</w:t>
        <w:br/>
        <w:br/>
        <w:t>Общие сведения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Причиной развития внутричерепной гипертензии у данного пациента с преждевременным изолированным краниосиностозом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краниоцеребральная диспропорция (несоответствие объема полости черепа объему головного мозга)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окклюзионная гидроцефалия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аномалия Киари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венозного оттока, связанного со стенозом яремных отверстий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краниоцеребральная диспропорция (несоответствие объема полости черепа объему головного мозга)</w:t>
      </w:r>
    </w:p>
    <w:p>
      <w:pPr>
        <w:ind w:left="504"/>
      </w:pPr>
      <w:r>
        <w:rPr>
          <w:b w:val="0"/>
          <w:i/>
        </w:rPr>
        <w:t>Преждевременный синостоз в области швов черепа приводит к ограничению роста черепа в области закрытого шва, следствием чего является развитие кранио-церебральной диспропорции.</w:t>
        <w:br/>
        <w:br/>
        <w:t>Общие сведения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исключения (подтверждения) внутричерепной гипертензии ребенку в предоперационном периоде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давления ликвора при помощи люмбальной пункции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глазного дна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интракраниального давления через открытые роднички (фонтанеллотензометрия)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суточный мониторинг внутричерепного давления при помощи интракраниального датчика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исследование глазного дна</w:t>
      </w:r>
    </w:p>
    <w:p>
      <w:pPr>
        <w:ind w:left="504"/>
      </w:pPr>
      <w:r>
        <w:rPr>
          <w:b w:val="0"/>
          <w:i/>
        </w:rPr>
        <w:t>Картина глазного дна (отек дисков зрительных нервов) – встречается редко у детей младшего возраста, что связано с физиологическими особенностями детского возраста (рекомендация). Нормальная картина глазного дна не исключает наличие у пациента ВЧГ.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Наиболее эффективным способом лечения пациентов с изолированным краниосиностозом коронарного шва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мануальная терапия (остеопатия)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ортопедическое лечение (ношение ортезов)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медикаментозное лечение внутричерепной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Никаких иных методов лечения детей с кранисиностозами, кроме хирургического не существует.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 Глава 10</w:t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Краниосиностозы и синдромальные поражения мозгового и лицевого черепа" В.А. Бельченко, А.В. Лопатин, С.А.Ясонов. Раздел:" Показания к хирургическому лечению" с.453.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Абсолютным показанием к проведению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явная деформация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нарушения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диагностированное нарушения зрения на одном или обоих глазах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клинические признаки внутричерепной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клинические признаки внутричерепной гипертензии</w:t>
      </w:r>
    </w:p>
    <w:p>
      <w:pPr>
        <w:ind w:left="504"/>
      </w:pPr>
      <w:r>
        <w:rPr>
          <w:b w:val="0"/>
          <w:i/>
        </w:rPr>
        <w:t>Абсолютным показанием к хирургическому лечению ребенка с КС является наличие синдрома ВЧГ.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Абсолютным противопоказанием к проведению хирургического лечения пациентов с изолированными краниосиностозами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минимальная деформация черепа диагностированная на мультиспиральной 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корригированные пороки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очевидных признаков внутричерепной гипертензии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тяжелые пороки развития органов и систем, угрожающие жизни ребенка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тяжелые пороки развития органов и систем, угрожающие жизни ребенка</w:t>
      </w:r>
    </w:p>
    <w:p>
      <w:pPr>
        <w:ind w:left="504"/>
      </w:pPr>
      <w:r>
        <w:rPr>
          <w:b w:val="0"/>
          <w:i/>
        </w:rPr>
        <w:t>Абсолютным противопоказанием к хирургическому лечению является наличие грубого сочетанного прока развития (например, ВПС), определяющего риск оперативного вмешательства, как крайне высокий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данном случае показан вариант хирургического лечения пациента: хирургическое устранение деформации черепа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простой синостэктомии коронарного шва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одномоментного ремоделирования и выдвижения фронтоорбитальной области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двухлоскутной краниотомия по Козыреву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краниэктомии с эндоскопической ассистенцией с последующим ношением индивидуальных черепных ортезов (шлемов)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одномоментного ремоделирования и выдвижения фронтоорбитальной области</w:t>
      </w:r>
    </w:p>
    <w:p>
      <w:pPr>
        <w:ind w:left="504"/>
      </w:pPr>
      <w:r>
        <w:rPr>
          <w:b w:val="0"/>
          <w:i/>
        </w:rPr>
        <w:t>6-12 мес</w:t>
        <w:br/>
        <w:t>{nbsp}</w:t>
        <w:br/>
        <w:br/>
        <w:t>1.Реконструктивная операция – двусторонняя фронто-орбитальная реконструкция и выдвижение (рекомендация).</w:t>
        <w:br/>
        <w:br/>
        <w:t>2.Реконструктивная операция – остеотомия костей теменно-затылочной области с установкой дистракцонных аппаратов (опция) с последующим удалением устройств через 6 мес.</w:t>
        <w:br/>
        <w:br/>
        <w:t>3.Установка пружинных дистракционных аппаратов в теменно-затылочную область без остеотомии (при неизмененном лямбдовидном шве) (опция) с последующим удалением устройств через 6 мес.</w:t>
        <w:br/>
        <w:br/>
        <w:t>4.«Тотальная» реконструкция костей свода черепа (опция)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Антибактериальная терапия (антибиотикопрофилактика) должна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случаях длительной операции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случаях установки дистракционных аппаратов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 всех пациентов независимо от объема и тяжести операции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случаях обширного операционного поля (тотальная реконструкция свода черепа)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 всех пациентов независимо от объема и тяжести операции</w:t>
      </w:r>
    </w:p>
    <w:p>
      <w:pPr>
        <w:ind w:left="504"/>
      </w:pPr>
      <w:r>
        <w:rPr>
          <w:b w:val="0"/>
          <w:i/>
        </w:rPr>
        <w:t>Антибиотикопрофилактика проводится всем пациентам вне зависимости от объема и тяжести операции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Диспансерное наблюдение за ребенком после оперативного лечения изолированного краниосиностоза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ежегодное проведение компьютерной томографии до 18 лет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наблюдение у невролога и педиатра по месту жительства с обязательной КТ и контрольным осмотром у оперировавшего хирурга через 6 мес после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осмотр оперировавшим хирургом через каждые 3-4 месяца.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наблюдение по месту жительства у невролога, офтальмолога и педиатра ежегодно на протяжении 3 лет, далее только при возникновении симптомов ВЧГ (нарушение зрения)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наблюдение у невролога и педиатра по месту жительства с обязательной КТ и контрольным осмотром у оперировавшего хирурга через 6 мес после операции</w:t>
      </w:r>
    </w:p>
    <w:p>
      <w:pPr>
        <w:ind w:left="504"/>
      </w:pPr>
      <w:r>
        <w:rPr>
          <w:b w:val="0"/>
          <w:i/>
        </w:rPr>
        <w:t>Диспансерное наблюдение за пациентами оперированными по поводу КС</w:t>
        <w:br/>
        <w:br/>
        <w:t>Пациенты, оперированные по поводу несиндромальной формы КС не требуют специального ухода и наблюдения. В течение первых 6-ти месяцев после операции до наступления консолидации костей в области операции уделяется внимание профилактике травматизма, что не представляет проблемы у детей первого года жизни (рекомендация).</w:t>
        <w:br/>
        <w:br/>
        <w:t>Ребенок должен находиться под наблюдением невролога и педиатра, окулиста по месту жительства. Контрольный осмотр оперировавшим хирургом проводится через 6 мес после операции, проводится контрольное КТ исследование, позволяющее оценить степень коррекции деформации, консолидацию костей, исключить отдаленные осложнения, динамику интракраниальных аномалий (опция).</w:t>
        <w:br/>
        <w:br/>
        <w:t>Дальнейшее наблюдение за ребенком проводится указанными выше специалистами по месту жительства. Контрольные КТ исследования проводятся только при наличии специальных показаний.</w:t>
        <w:br/>
        <w:br/>
      </w:r>
      <w:hyperlink r:id="rId14">
        <w:r>
          <w:rPr>
            <w:color w:val="0F766E"/>
            <w:u w:val="single"/>
          </w:rPr>
          <w:t>КЛИНИЧЕСКИЕ РЕКОМЕНДАЦИИ «ХИРУРГИЧЕСКОЕ ЛЕЧЕНИЕ НЕСИНДРОМАЛЬНЫХ КРАНИОСИНОСТОЗОВ У ДЕТЕЙ», 2015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hyperlink" Target="https://library.mededtech.ru/rest/documents/children_sinostosis_47" TargetMode="External"/><Relationship Id="rId15" Type="http://schemas.openxmlformats.org/officeDocument/2006/relationships/hyperlink" Target="https://library.mededtech.ru/rest/documents/children_sinostosis_47/#l12" TargetMode="External"/><Relationship Id="rId16" Type="http://schemas.openxmlformats.org/officeDocument/2006/relationships/hyperlink" Target="https://library.mededtech.ru/rest/documents/children_sinostosis_47/#l13" TargetMode="External"/><Relationship Id="rId17" Type="http://schemas.openxmlformats.org/officeDocument/2006/relationships/hyperlink" Target="https://library.mededtech.ru/rest/documents/children_sinostosis_47/#l14" TargetMode="External"/><Relationship Id="rId18" Type="http://schemas.openxmlformats.org/officeDocument/2006/relationships/hyperlink" Target="https://library.mededtech.ru/rest/documents/children_sinostosis_47/#paragraph_hvujk" TargetMode="External"/><Relationship Id="rId19" Type="http://schemas.openxmlformats.org/officeDocument/2006/relationships/image" Target="media/image6.jpg"/><Relationship Id="rId20" Type="http://schemas.openxmlformats.org/officeDocument/2006/relationships/image" Target="media/image7.jpg"/><Relationship Id="rId21" Type="http://schemas.openxmlformats.org/officeDocument/2006/relationships/hyperlink" Target="https://library.mededtech.ru/rest/documents/children_sinostosis_47/#l11" TargetMode="External"/><Relationship Id="rId22" Type="http://schemas.openxmlformats.org/officeDocument/2006/relationships/hyperlink" Target="https://library.mededtech.ru/rest/documents/children_sinostosis_47/#paragraph_h310i" TargetMode="External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children_sinostosis_47/#paragraph_16vqp" TargetMode="External"/><Relationship Id="rId25" Type="http://schemas.openxmlformats.org/officeDocument/2006/relationships/hyperlink" Target="https://library.mededtech.ru/rest/documents/children_sinostosis_47/#paragraph_m2mn8" TargetMode="External"/><Relationship Id="rId26" Type="http://schemas.openxmlformats.org/officeDocument/2006/relationships/hyperlink" Target="https://library.mededtech.ru/rest/documents/children_sinostosis_47/#list_item_o9pvd" TargetMode="External"/><Relationship Id="rId27" Type="http://schemas.openxmlformats.org/officeDocument/2006/relationships/hyperlink" Target="https://library.mededtech.ru/rest/documents/ISBN9785970448533/?anchor=paragraph_9b6u2v#paragraph_9b6u2v" TargetMode="External"/><Relationship Id="rId28" Type="http://schemas.openxmlformats.org/officeDocument/2006/relationships/hyperlink" Target="https://library.mededtech.ru/rest/documents/children_sinostosis_47/#paragraph_osd6o" TargetMode="External"/><Relationship Id="rId29" Type="http://schemas.openxmlformats.org/officeDocument/2006/relationships/hyperlink" Target="https://library.mededtech.ru/rest/documents/children_sinostosis_47/#paragraph_5nh0o" TargetMode="External"/><Relationship Id="rId30" Type="http://schemas.openxmlformats.org/officeDocument/2006/relationships/hyperlink" Target="https://library.mededtech.ru/rest/documents/children_sinostosis_47/#list_item_slt74" TargetMode="External"/><Relationship Id="rId31" Type="http://schemas.openxmlformats.org/officeDocument/2006/relationships/hyperlink" Target="https://library.mededtech.ru/rest/documents/children_sinostosis_47/#paragraph_1qln0" TargetMode="External"/><Relationship Id="rId32" Type="http://schemas.openxmlformats.org/officeDocument/2006/relationships/hyperlink" Target="https://library.mededtech.ru/rest/documents/children_sinostosis_47/#paragraph_bpsd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